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0253815" name="ae371780-def3-11ef-ae35-f7e9ea9c9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204484" name="ae371780-def3-11ef-ae35-f7e9ea9c9e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2941290" name="e61accf0-def3-11ef-8ed3-0fd4feac77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737331" name="e61accf0-def3-11ef-8ed3-0fd4feac779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1+2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5208576" name="fefe42b0-def3-11ef-90ac-4916b299cc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516882" name="fefe42b0-def3-11ef-90ac-4916b299cc9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1062545" name="36abccf0-def4-11ef-8abd-a577ba79df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056170" name="36abccf0-def4-11ef-8abd-a577ba79dfa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513238" name="3bdcbad0-def5-11ef-89a5-0de271f5a9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097536" name="3bdcbad0-def5-11ef-89a5-0de271f5a9d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1+2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4063761" name="50ffc2a0-def4-11ef-b3f9-03db95618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348256" name="50ffc2a0-def4-11ef-b3f9-03db95618e1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4271150" name="857ad1a0-def4-11ef-866e-93d8182fd0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024643" name="857ad1a0-def4-11ef-866e-93d8182fd04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73978" name="9e0b9380-def4-11ef-ae86-9ba845b71e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094237" name="9e0b9380-def4-11ef-ae86-9ba845b71ea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DG/ OG/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992720" name="cc059880-def4-11ef-954e-27d754d22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591655" name="cc059880-def4-11ef-954e-27d754d2257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2429916" name="d4747350-def5-11ef-a5cf-b13706cc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270147" name="d4747350-def5-11ef-a5cf-b13706cca90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8029487" name="f5e16d40-def5-11ef-9887-372e5d4b2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195131" name="f5e16d40-def5-11ef-9887-372e5d4b242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9334306" name="0c333ba0-def6-11ef-8a44-07c337434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579465" name="0c333ba0-def6-11ef-8a44-07c337434da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DG/ OG/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403225" name="4b738e00-def6-11ef-bf54-e7a2db7a5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199965" name="4b738e00-def6-11ef-bf54-e7a2db7a545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DG/ OG/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40793" name="6c712450-def6-11ef-b00b-836edccb7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974356" name="6c712450-def6-11ef-b00b-836edccb76a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8489353" name="a891e730-def6-11ef-8fb9-dd214e1ad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799454" name="a891e730-def6-11ef-8fb9-dd214e1ad17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2053679" name="bb4977d0-def6-11ef-b572-6fcaa0280a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895279" name="bb4977d0-def6-11ef-b572-6fcaa0280a6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/ 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6173978" name="fb4f8b30-def6-11ef-b5b0-41808dbb39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230737" name="fb4f8b30-def6-11ef-b5b0-41808dbb399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5819671" name="13794de0-def7-11ef-8f9f-cb986a6e0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77127" name="13794de0-def7-11ef-8f9f-cb986a6e0f6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905238" name="2a90dd40-def7-11ef-810a-2d72afec5c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245685" name="2a90dd40-def7-11ef-810a-2d72afec5c1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2599145" name="3e632cb0-def7-11ef-8149-077e077955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449222" name="3e632cb0-def7-11ef-8149-077e077955c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398445" name="51f89a30-def7-11ef-b214-453c9129e8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917628" name="51f89a30-def7-11ef-b214-453c9129e81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2623333" name="2d4f6b90-def8-11ef-a386-d1f24546ba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621802" name="2d4f6b90-def8-11ef-a386-d1f24546bad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0886721" name="411add30-def8-11ef-8c9d-ddc1ed9502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049335" name="411add30-def8-11ef-8c9d-ddc1ed9502b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3741144" name="5c756d70-def8-11ef-8373-131c9866b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037184" name="5c756d70-def8-11ef-8373-131c9866b0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7997726" name="6980f750-def8-11ef-88b6-f527709749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114721" name="6980f750-def8-11ef-88b6-f5277097496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Dachgauben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3722263" name="0be98110-def9-11ef-b523-8393ac890a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833506" name="0be98110-def9-11ef-b523-8393ac890a2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OG 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7954247" name="d0acc020-def9-11ef-b6a3-cd7dcacc6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837893" name="d0acc020-def9-11ef-b6a3-cd7dcacc62b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287272" name="17452620-defb-11ef-a4f2-a324635c59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137419" name="17452620-defb-11ef-a4f2-a324635c59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1079851" name="3703acc0-defb-11ef-80e9-7dba5523e5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213324" name="3703acc0-defb-11ef-80e9-7dba5523e52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5290113" name="6c841dd0-defb-11ef-9d9b-dd6f05e621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372019" name="6c841dd0-defb-11ef-9d9b-dd6f05e621f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Gesammter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Bezon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8948599" name="9219b2d0-defb-11ef-aae4-0f257fc8cf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170663" name="9219b2d0-defb-11ef-aae4-0f257fc8cfb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Rainstrasse 47, 8712 Stäfa</w:t>
          </w:r>
        </w:p>
        <w:p>
          <w:pPr>
            <w:spacing w:before="0" w:after="0"/>
          </w:pPr>
          <w:r>
            <w:t>145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